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B5731" w14:textId="77777777" w:rsidR="006C538D" w:rsidRPr="00931B6B" w:rsidRDefault="00000000">
      <w:pPr>
        <w:jc w:val="right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b/>
          <w:sz w:val="24"/>
          <w:szCs w:val="24"/>
        </w:rPr>
        <w:t>Załącznik nr 4 do SWZ</w:t>
      </w:r>
    </w:p>
    <w:p w14:paraId="64ECD9C0" w14:textId="77777777" w:rsidR="006C538D" w:rsidRPr="00931B6B" w:rsidRDefault="00000000">
      <w:pPr>
        <w:spacing w:after="40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b/>
          <w:sz w:val="24"/>
          <w:szCs w:val="24"/>
        </w:rPr>
        <w:t>Wykonawca / członek konsorcjum:</w:t>
      </w:r>
    </w:p>
    <w:p w14:paraId="6D6A8A9E" w14:textId="77777777" w:rsidR="006C538D" w:rsidRPr="00931B6B" w:rsidRDefault="00000000">
      <w:pPr>
        <w:spacing w:after="40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........................................................................................................................</w:t>
      </w:r>
    </w:p>
    <w:p w14:paraId="2B54B082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i/>
          <w:sz w:val="24"/>
          <w:szCs w:val="24"/>
        </w:rPr>
        <w:t>(pełna nazwa albo imię i nazwisko, adres, NIP/PESEL, KRS/CEIDG - odpowiednio)</w:t>
      </w:r>
    </w:p>
    <w:p w14:paraId="6B042E49" w14:textId="77777777" w:rsidR="006C538D" w:rsidRPr="00931B6B" w:rsidRDefault="00000000">
      <w:pPr>
        <w:spacing w:after="40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b/>
          <w:sz w:val="24"/>
          <w:szCs w:val="24"/>
        </w:rPr>
        <w:t>Reprezentowany przez:</w:t>
      </w:r>
    </w:p>
    <w:p w14:paraId="1A70962A" w14:textId="77777777" w:rsidR="006C538D" w:rsidRPr="00931B6B" w:rsidRDefault="00000000">
      <w:pPr>
        <w:spacing w:after="40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........................................................................................................................</w:t>
      </w:r>
    </w:p>
    <w:p w14:paraId="6C3D959B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i/>
          <w:sz w:val="24"/>
          <w:szCs w:val="24"/>
        </w:rPr>
        <w:t>(imię i nazwisko, stanowisko lub podstawa umocowania)</w:t>
      </w:r>
    </w:p>
    <w:p w14:paraId="4DA38854" w14:textId="77777777" w:rsidR="00931B6B" w:rsidRDefault="00931B6B">
      <w:pPr>
        <w:jc w:val="center"/>
        <w:rPr>
          <w:rFonts w:ascii="Calibri" w:eastAsia="Arial" w:hAnsi="Calibri" w:cs="Calibri"/>
          <w:b/>
          <w:sz w:val="24"/>
          <w:szCs w:val="24"/>
        </w:rPr>
      </w:pPr>
    </w:p>
    <w:p w14:paraId="11A15F09" w14:textId="27C1B759" w:rsidR="006C538D" w:rsidRPr="00931B6B" w:rsidRDefault="00000000">
      <w:pPr>
        <w:jc w:val="center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b/>
          <w:sz w:val="24"/>
          <w:szCs w:val="24"/>
        </w:rPr>
        <w:t>OŚWIADCZENIE O SPEŁNIANIU WARUNKÓW UDZIAŁU W POSTĘPOWANIU</w:t>
      </w:r>
    </w:p>
    <w:p w14:paraId="76C79C55" w14:textId="77777777" w:rsidR="006C538D" w:rsidRPr="00931B6B" w:rsidRDefault="00000000">
      <w:pPr>
        <w:jc w:val="center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składane na podstawie art. 125 ust. 1 ustawy z dnia 11 września 2019 r. - Prawo zamówień publicznych</w:t>
      </w:r>
    </w:p>
    <w:p w14:paraId="62C54E54" w14:textId="42182D7F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Na potrzeby postępowania o udzielenie zamówienia publicznego pn. „</w:t>
      </w:r>
      <w:r w:rsidR="002F1783" w:rsidRPr="002F1783">
        <w:rPr>
          <w:rFonts w:ascii="Calibri" w:eastAsia="Arial" w:hAnsi="Calibri" w:cs="Calibri"/>
          <w:b/>
          <w:bCs/>
          <w:sz w:val="24"/>
          <w:szCs w:val="24"/>
        </w:rPr>
        <w:t xml:space="preserve"> </w:t>
      </w:r>
      <w:r w:rsidR="002F1783">
        <w:rPr>
          <w:rFonts w:ascii="Calibri" w:eastAsia="Arial" w:hAnsi="Calibri" w:cs="Calibri"/>
          <w:b/>
          <w:bCs/>
          <w:sz w:val="24"/>
          <w:szCs w:val="24"/>
        </w:rPr>
        <w:t>Rozbudowa oświetlenia drogowego na terenie gminy Iłowa – Etap X</w:t>
      </w:r>
      <w:r w:rsidRPr="00931B6B">
        <w:rPr>
          <w:rFonts w:ascii="Calibri" w:eastAsia="Arial" w:hAnsi="Calibri" w:cs="Calibri"/>
          <w:sz w:val="24"/>
          <w:szCs w:val="24"/>
        </w:rPr>
        <w:t>” oświadczam, co następuje:</w:t>
      </w:r>
    </w:p>
    <w:p w14:paraId="465AEA9F" w14:textId="77777777" w:rsidR="006C538D" w:rsidRPr="00931B6B" w:rsidRDefault="00000000">
      <w:pPr>
        <w:spacing w:before="160" w:after="80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b/>
          <w:sz w:val="24"/>
          <w:szCs w:val="24"/>
        </w:rPr>
        <w:t>I. Spełnianie warunków udziału</w:t>
      </w:r>
    </w:p>
    <w:p w14:paraId="28E7A423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[ ] Spełniam warunki udziału w postępowaniu określone przez Zamawiającego w SWZ i ogłoszeniu o zamówieniu samodzielnie, w następującym zakresie:</w:t>
      </w:r>
    </w:p>
    <w:p w14:paraId="5990AC67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........................................................................................................................</w:t>
      </w:r>
    </w:p>
    <w:p w14:paraId="1E32D585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........................................................................................................................</w:t>
      </w:r>
    </w:p>
    <w:p w14:paraId="1F360A96" w14:textId="77777777" w:rsidR="006C538D" w:rsidRPr="00931B6B" w:rsidRDefault="00000000">
      <w:pPr>
        <w:spacing w:before="160" w:after="80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b/>
          <w:sz w:val="24"/>
          <w:szCs w:val="24"/>
        </w:rPr>
        <w:t>II. Poleganie na zasobach innych podmiotów</w:t>
      </w:r>
    </w:p>
    <w:p w14:paraId="7740E9F7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[ ] Nie polegam na zdolnościach ani sytuacji podmiotów udostępniających zasoby.</w:t>
      </w:r>
    </w:p>
    <w:p w14:paraId="105CA1E5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[ ] Polegam na zasobach następującego podmiotu / następujących podmiotów:</w:t>
      </w: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5102"/>
      </w:tblGrid>
      <w:tr w:rsidR="006C538D" w:rsidRPr="00931B6B" w14:paraId="558F9E56" w14:textId="77777777">
        <w:trPr>
          <w:jc w:val="center"/>
        </w:trPr>
        <w:tc>
          <w:tcPr>
            <w:tcW w:w="56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CBB76BA" w14:textId="77777777" w:rsidR="006C538D" w:rsidRPr="00931B6B" w:rsidRDefault="0000000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eastAsia="Arial" w:hAnsi="Calibri" w:cs="Calibri"/>
                <w:sz w:val="24"/>
                <w:szCs w:val="24"/>
              </w:rPr>
              <w:t>Lp.</w:t>
            </w:r>
          </w:p>
        </w:tc>
        <w:tc>
          <w:tcPr>
            <w:tcW w:w="3118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EC6A1AD" w14:textId="77777777" w:rsidR="006C538D" w:rsidRPr="00931B6B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eastAsia="Arial" w:hAnsi="Calibri" w:cs="Calibri"/>
                <w:sz w:val="24"/>
                <w:szCs w:val="24"/>
              </w:rPr>
              <w:t>Podmiot udostępniający zasoby</w:t>
            </w:r>
          </w:p>
        </w:tc>
        <w:tc>
          <w:tcPr>
            <w:tcW w:w="510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535371A" w14:textId="77777777" w:rsidR="006C538D" w:rsidRPr="00931B6B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eastAsia="Arial" w:hAnsi="Calibri" w:cs="Calibri"/>
                <w:sz w:val="24"/>
                <w:szCs w:val="24"/>
              </w:rPr>
              <w:t>Zakres udostępnianych zasobów i warunek, którego dotyczą</w:t>
            </w:r>
          </w:p>
        </w:tc>
      </w:tr>
      <w:tr w:rsidR="006C538D" w:rsidRPr="00931B6B" w14:paraId="6BE50DA9" w14:textId="77777777">
        <w:trPr>
          <w:jc w:val="center"/>
        </w:trPr>
        <w:tc>
          <w:tcPr>
            <w:tcW w:w="56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1BA246F" w14:textId="77777777" w:rsidR="006C538D" w:rsidRPr="00931B6B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3118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D146BF9" w14:textId="77777777" w:rsidR="006C538D" w:rsidRPr="00931B6B" w:rsidRDefault="006C538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10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37F0B65" w14:textId="77777777" w:rsidR="006C538D" w:rsidRPr="00931B6B" w:rsidRDefault="006C538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538D" w:rsidRPr="00931B6B" w14:paraId="0217B220" w14:textId="77777777">
        <w:trPr>
          <w:jc w:val="center"/>
        </w:trPr>
        <w:tc>
          <w:tcPr>
            <w:tcW w:w="56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D4A02DB" w14:textId="77777777" w:rsidR="006C538D" w:rsidRPr="00931B6B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3118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B5C6C25" w14:textId="77777777" w:rsidR="006C538D" w:rsidRPr="00931B6B" w:rsidRDefault="006C538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10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3AD8017" w14:textId="77777777" w:rsidR="006C538D" w:rsidRPr="00931B6B" w:rsidRDefault="006C538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21918D7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i/>
          <w:sz w:val="24"/>
          <w:szCs w:val="24"/>
        </w:rPr>
        <w:t>Do oferty należy dołączyć zobowiązanie podmiotu udostępniającego zasoby lub inny podmiotowy środek dowodowy, o którym mowa w art. 118 ust. 3 i 4 ustawy Pzp, oraz odrębne oświadczenie tego podmiotu z art. 125 ust. 5 ustawy Pzp.</w:t>
      </w:r>
    </w:p>
    <w:p w14:paraId="77DAD82E" w14:textId="77777777" w:rsidR="006C538D" w:rsidRPr="00931B6B" w:rsidRDefault="00000000">
      <w:pPr>
        <w:pageBreakBefore/>
        <w:spacing w:before="160" w:after="80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b/>
          <w:sz w:val="24"/>
          <w:szCs w:val="24"/>
        </w:rPr>
        <w:lastRenderedPageBreak/>
        <w:t>III. Certyfikat wykonawcy zamówień publicznych</w:t>
      </w:r>
    </w:p>
    <w:p w14:paraId="21A45905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[ ] Nie będę posługiwać się certyfikatem, o którym mowa w art. 124 ust. 2 ustawy Pzp.</w:t>
      </w:r>
    </w:p>
    <w:p w14:paraId="38F7D57B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[ ] Będę posługiwać się certyfikatem, o którym mowa w art. 124 ust. 2 ustawy Pzp, w zakresie następujących warunków udziału w postępowaniu:</w:t>
      </w: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ayout w:type="fixed"/>
        <w:tblLook w:val="04A0" w:firstRow="1" w:lastRow="0" w:firstColumn="1" w:lastColumn="0" w:noHBand="0" w:noVBand="1"/>
      </w:tblPr>
      <w:tblGrid>
        <w:gridCol w:w="3061"/>
        <w:gridCol w:w="5783"/>
      </w:tblGrid>
      <w:tr w:rsidR="006C538D" w:rsidRPr="00931B6B" w14:paraId="65C6E0C0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6C5A029" w14:textId="77777777" w:rsidR="006C538D" w:rsidRPr="00931B6B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eastAsia="Arial" w:hAnsi="Calibri" w:cs="Calibri"/>
                <w:sz w:val="24"/>
                <w:szCs w:val="24"/>
              </w:rPr>
              <w:t>Numer i oznaczenie certyfikatu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69DFB85" w14:textId="77777777" w:rsidR="006C538D" w:rsidRPr="00931B6B" w:rsidRDefault="006C538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538D" w:rsidRPr="00931B6B" w14:paraId="7FFDA2C0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9A911E0" w14:textId="77777777" w:rsidR="006C538D" w:rsidRPr="00931B6B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eastAsia="Arial" w:hAnsi="Calibri" w:cs="Calibri"/>
                <w:sz w:val="24"/>
                <w:szCs w:val="24"/>
              </w:rPr>
              <w:t>Podmiot certyfikujący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61F75FA" w14:textId="77777777" w:rsidR="006C538D" w:rsidRPr="00931B6B" w:rsidRDefault="006C538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538D" w:rsidRPr="00931B6B" w14:paraId="4B9D3CF8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059A306" w14:textId="77777777" w:rsidR="006C538D" w:rsidRPr="00931B6B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eastAsia="Arial" w:hAnsi="Calibri" w:cs="Calibri"/>
                <w:sz w:val="24"/>
                <w:szCs w:val="24"/>
              </w:rPr>
              <w:t>Okres ważności certyfikacji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9D00003" w14:textId="77777777" w:rsidR="006C538D" w:rsidRPr="00931B6B" w:rsidRDefault="006C538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538D" w:rsidRPr="00931B6B" w14:paraId="0604F110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A38D3AD" w14:textId="77777777" w:rsidR="006C538D" w:rsidRPr="00931B6B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eastAsia="Arial" w:hAnsi="Calibri" w:cs="Calibri"/>
                <w:sz w:val="24"/>
                <w:szCs w:val="24"/>
              </w:rPr>
              <w:t>Warunki udziału objęte certyfikatem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11D8F08" w14:textId="77777777" w:rsidR="006C538D" w:rsidRPr="00931B6B" w:rsidRDefault="006C538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538D" w:rsidRPr="00931B6B" w14:paraId="14130A97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6A0AD69" w14:textId="77777777" w:rsidR="006C538D" w:rsidRPr="00931B6B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hAnsi="Calibri" w:cs="Calibri"/>
                <w:sz w:val="24"/>
                <w:szCs w:val="24"/>
              </w:rPr>
              <w:t>Zakres zdolności potwierdzony certyfikatem (poziom - jeżeli zostanie określony w przepisach wykonawczych)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D294A44" w14:textId="77777777" w:rsidR="006C538D" w:rsidRPr="00931B6B" w:rsidRDefault="006C538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398A0E4F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i/>
          <w:sz w:val="24"/>
          <w:szCs w:val="24"/>
        </w:rPr>
        <w:t>Uwaga: certyfikat nie zastępuje niniejszego oświadczenia wstępnego. Posługiwanie się certyfikatem jest dobrowolne.</w:t>
      </w:r>
    </w:p>
    <w:p w14:paraId="0053C32C" w14:textId="77777777" w:rsidR="006C538D" w:rsidRPr="00931B6B" w:rsidRDefault="00000000">
      <w:pPr>
        <w:spacing w:before="160" w:after="80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b/>
          <w:sz w:val="24"/>
          <w:szCs w:val="24"/>
        </w:rPr>
        <w:t>IV. Oświadczenie o prawdziwości informacji</w:t>
      </w:r>
    </w:p>
    <w:p w14:paraId="287313A0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Oświadczam, że wszystkie podane informacje są aktualne i zgodne z prawdą oraz zostały przedstawione ze świadomością konsekwencji wprowadzenia Zamawiającego w błąd.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4706"/>
      </w:tblGrid>
      <w:tr w:rsidR="006C538D" w:rsidRPr="00931B6B" w14:paraId="77BCF6EC" w14:textId="77777777">
        <w:trPr>
          <w:jc w:val="center"/>
        </w:trPr>
        <w:tc>
          <w:tcPr>
            <w:tcW w:w="4706" w:type="dxa"/>
            <w:vAlign w:val="center"/>
          </w:tcPr>
          <w:p w14:paraId="61C4B425" w14:textId="77777777" w:rsidR="006C538D" w:rsidRPr="00931B6B" w:rsidRDefault="0000000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eastAsia="Arial" w:hAnsi="Calibri" w:cs="Calibri"/>
                <w:sz w:val="24"/>
                <w:szCs w:val="24"/>
              </w:rPr>
              <w:t>........................................</w:t>
            </w:r>
            <w:r w:rsidRPr="00931B6B">
              <w:rPr>
                <w:rFonts w:ascii="Calibri" w:eastAsia="Arial" w:hAnsi="Calibri" w:cs="Calibri"/>
                <w:sz w:val="24"/>
                <w:szCs w:val="24"/>
              </w:rPr>
              <w:br/>
              <w:t>(miejscowość i data)</w:t>
            </w:r>
          </w:p>
        </w:tc>
        <w:tc>
          <w:tcPr>
            <w:tcW w:w="4706" w:type="dxa"/>
            <w:vAlign w:val="center"/>
          </w:tcPr>
          <w:p w14:paraId="523FE18E" w14:textId="77777777" w:rsidR="006C538D" w:rsidRPr="00931B6B" w:rsidRDefault="0000000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eastAsia="Arial" w:hAnsi="Calibri" w:cs="Calibri"/>
                <w:sz w:val="24"/>
                <w:szCs w:val="24"/>
              </w:rPr>
              <w:t>........................................</w:t>
            </w:r>
            <w:r w:rsidRPr="00931B6B">
              <w:rPr>
                <w:rFonts w:ascii="Calibri" w:eastAsia="Arial" w:hAnsi="Calibri" w:cs="Calibri"/>
                <w:sz w:val="24"/>
                <w:szCs w:val="24"/>
              </w:rPr>
              <w:br/>
              <w:t>(podpis osoby uprawnionej)</w:t>
            </w:r>
          </w:p>
        </w:tc>
      </w:tr>
    </w:tbl>
    <w:p w14:paraId="2759C2FB" w14:textId="77777777" w:rsidR="006C538D" w:rsidRPr="00931B6B" w:rsidRDefault="00000000">
      <w:pPr>
        <w:spacing w:before="160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i/>
          <w:sz w:val="24"/>
          <w:szCs w:val="24"/>
        </w:rPr>
        <w:t>Każdy z wykonawców wspólnie ubiegających się o udzielenie zamówienia składa oświadczenie odrębnie, w zakresie, w jakim wykazuje spełnianie warunków udziału w postępowaniu.</w:t>
      </w:r>
    </w:p>
    <w:sectPr w:rsidR="006C538D" w:rsidRPr="00931B6B" w:rsidSect="00034616">
      <w:pgSz w:w="11906" w:h="16838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38837938">
    <w:abstractNumId w:val="8"/>
  </w:num>
  <w:num w:numId="2" w16cid:durableId="858811259">
    <w:abstractNumId w:val="6"/>
  </w:num>
  <w:num w:numId="3" w16cid:durableId="127935161">
    <w:abstractNumId w:val="5"/>
  </w:num>
  <w:num w:numId="4" w16cid:durableId="1180847713">
    <w:abstractNumId w:val="4"/>
  </w:num>
  <w:num w:numId="5" w16cid:durableId="1228145103">
    <w:abstractNumId w:val="7"/>
  </w:num>
  <w:num w:numId="6" w16cid:durableId="76050955">
    <w:abstractNumId w:val="3"/>
  </w:num>
  <w:num w:numId="7" w16cid:durableId="106513381">
    <w:abstractNumId w:val="2"/>
  </w:num>
  <w:num w:numId="8" w16cid:durableId="1716850107">
    <w:abstractNumId w:val="1"/>
  </w:num>
  <w:num w:numId="9" w16cid:durableId="910506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87550"/>
    <w:rsid w:val="0029639D"/>
    <w:rsid w:val="002F1783"/>
    <w:rsid w:val="00326F90"/>
    <w:rsid w:val="006C538D"/>
    <w:rsid w:val="00917380"/>
    <w:rsid w:val="00931B6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8FB286"/>
  <w14:defaultImageDpi w14:val="300"/>
  <w15:docId w15:val="{62D78F19-FC27-424F-BDF0-6A189FED2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406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IZP.I</cp:lastModifiedBy>
  <cp:revision>3</cp:revision>
  <dcterms:created xsi:type="dcterms:W3CDTF">2013-12-23T23:15:00Z</dcterms:created>
  <dcterms:modified xsi:type="dcterms:W3CDTF">2026-07-31T05:53:00Z</dcterms:modified>
  <cp:category/>
</cp:coreProperties>
</file>